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Exit Assessment: Self-Efficacy Checklist</w:t>
      </w:r>
    </w:p>
    <w:p>
      <w:r>
        <w:t>Instructions: Please rate your current level of confidence in the following statements after having completed this training.</w:t>
        <w:br/>
        <w:br/>
        <w:t>Scale:</w:t>
        <w:br/>
        <w:t>1 = Not at all confident</w:t>
        <w:br/>
        <w:t>2 = Slightly confident</w:t>
        <w:br/>
        <w:t>3 = Moderately confident</w:t>
        <w:br/>
        <w:t>4 = Very confident</w:t>
        <w:br/>
        <w:t>5 = Completely confident</w:t>
        <w:br/>
      </w:r>
    </w:p>
    <w:p>
      <w:r>
        <w:t>I feel confident in my ability to identify key differences between misinformation, disinformation, and malinformation.</w:t>
      </w:r>
    </w:p>
    <w:p>
      <w:r>
        <w:t>(1)   (2)   (3)   (4)   (5)</w:t>
        <w:br/>
      </w:r>
    </w:p>
    <w:p>
      <w:r>
        <w:t>I am confident in my ability to apply the CRAAP Framework to evaluate the trustworthiness of an online source.</w:t>
      </w:r>
    </w:p>
    <w:p>
      <w:r>
        <w:t>(1)   (2)   (3)   (4)   (5)</w:t>
        <w:br/>
      </w:r>
    </w:p>
    <w:p>
      <w:r>
        <w:t>I feel equipped to use the SIFT Method for rapid fact-checking of a social media post.</w:t>
      </w:r>
    </w:p>
    <w:p>
      <w:r>
        <w:t>(1)   (2)   (3)   (4)   (5)</w:t>
        <w:br/>
      </w:r>
    </w:p>
    <w:p>
      <w:r>
        <w:t>I am confident that I can recognize common "red flags" and tells of AI-generated content (text and images).</w:t>
      </w:r>
    </w:p>
    <w:p>
      <w:r>
        <w:t>(1)   (2)   (3)   (4)   (5)</w:t>
        <w:br/>
      </w:r>
    </w:p>
    <w:p>
      <w:r>
        <w:t>I feel that I can use advanced search strategies (e.g., Boolean operators) to find more reliable information online.</w:t>
      </w:r>
    </w:p>
    <w:p>
      <w:r>
        <w:t>(1)   (2)   (3)   (4)   (5)</w:t>
        <w:br/>
      </w:r>
    </w:p>
    <w:p>
      <w:r>
        <w:t>I am confident in my ability to explain to my students/children/staff how social media algorithms influence what they see.</w:t>
      </w:r>
    </w:p>
    <w:p>
      <w:r>
        <w:t>(1)   (2)   (3)   (4)   (5)</w:t>
        <w:br/>
      </w:r>
    </w:p>
    <w:p>
      <w:r>
        <w:t>I feel that I have a clear plan for how I will proactively address disinformation in my specific role (as a leader, teacher, or parent).</w:t>
      </w:r>
    </w:p>
    <w:p>
      <w:r>
        <w:t>(1)   (2)   (3)   (4)   (5)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